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Issue 3: Concatenated equation blocks</w:t>
      </w:r>
    </w:p>
    <w:p>
      <w:r>
        <w:t>The paragraph below contains three separate &lt;m:oMath&gt; elements.</w:t>
        <w:br/>
        <w:t>Expected: three separate $$ blocks ($$a = b$$, $$c = d$$, $$e = f$$)</w:t>
        <w:br/>
        <w:t>Docling produces: one $$ block with all equations concatenated.</w:t>
        <w:br/>
        <w:br/>
        <w:t>All three &lt;m:oMath&gt; elements are siblings inside a single &lt;w:p&gt;.</w:t>
      </w:r>
    </w:p>
    <w:p>
      <m:oMath>
        <m:r>
          <m:t>a</m:t>
        </m:r>
        <m:r>
          <m:t>=</m:t>
        </m:r>
        <m:r>
          <m:t>b</m:t>
        </m:r>
      </m:oMath>
      <m:oMath>
        <m:r>
          <m:t>c</m:t>
        </m:r>
        <m:r>
          <m:t>=</m:t>
        </m:r>
        <m:r>
          <m:t>d</m:t>
        </m:r>
      </m:oMath>
      <m:oMath>
        <m:r>
          <m:t>e</m:t>
        </m:r>
        <m:r>
          <m:t>=</m:t>
        </m:r>
        <m:r>
          <m:t>f</m:t>
        </m:r>
      </m:oMath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