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229BB9" w14:textId="77777777" w:rsidR="00C03D62" w:rsidRDefault="00000000">
      <w:pPr>
        <w:pStyle w:val="Title"/>
      </w:pPr>
      <w:r>
        <w:t>VML Image Test Document</w:t>
      </w:r>
    </w:p>
    <w:p w14:paraId="74BCE617" w14:textId="77777777" w:rsidR="00C03D62" w:rsidRDefault="00000000">
      <w:r>
        <w:t>This document contains VML images with v:imagedata elements for testing VML image extraction.</w:t>
      </w:r>
    </w:p>
    <w:p w14:paraId="0DD3F10D" w14:textId="77777777" w:rsidR="00C03D62" w:rsidRDefault="00000000">
      <w:r>
        <w:t>Below is a VML image with v:imagedata:</w:t>
      </w:r>
    </w:p>
    <w:p w14:paraId="16D33A65" w14:textId="77777777" w:rsidR="00C03D62" w:rsidRDefault="00333734">
      <w:r>
        <w:pict w14:anchorId="27C35606">
          <v:shape id="_x0000_s1026" alt="" style="position:absolute;margin-left:0;margin-top:0;width:50pt;height:50pt;z-index:251657728;visibility:hidden;mso-wrap-edited:f;mso-width-percent:0;mso-height-percent:0;mso-width-percent:0;mso-height-percent:0" coordsize="21600,21600" o:spt="100" o:preferrelative="t" adj="0,,0" path="m@4@5l@4@11@9@11@9@5xe" filled="f" stroked="f">
            <v:stroke joinstyle="miter"/>
            <v:formulas/>
            <v:path o:extrusionok="f" gradientshapeok="t" o:connecttype="rect" textboxrect="@1,@1,@1,@1"/>
            <o:lock v:ext="edit" selection="t"/>
          </v:shape>
        </w:pict>
      </w:r>
      <w:r w:rsidRPr="00E36160">
        <w:rPr>
          <w:noProof/>
        </w:rPr>
        <w:pict w14:anchorId="1A821CF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i1026" type="#_x0000_t75" style="width:150.35pt;height:150.35pt;visibility:visible;mso-wrap-style:square">
            <v:imagedata r:id="rId6" o:title=""/>
            <o:lock v:ext="edit" rotation="t" cropping="t" verticies="t"/>
          </v:shape>
        </w:pict>
      </w:r>
    </w:p>
    <w:p w14:paraId="4073F0C9" w14:textId="77777777" w:rsidR="00C03D62" w:rsidRDefault="00000000">
      <w:r>
        <w:t>Above is a VML image with v:imagedata element.</w:t>
      </w:r>
    </w:p>
    <w:p w14:paraId="3AE91C6C" w14:textId="77777777" w:rsidR="00C03D62" w:rsidRDefault="00000000">
      <w:r>
        <w:br/>
        <w:t>Below is another VML image:</w:t>
      </w:r>
    </w:p>
    <w:p w14:paraId="1BF42710" w14:textId="77777777" w:rsidR="00C03D62" w:rsidRDefault="00333734">
      <w:r w:rsidRPr="007E156C">
        <w:rPr>
          <w:noProof/>
        </w:rPr>
        <w:pict w14:anchorId="75598E8C">
          <v:shape id="Picture 1" o:spid="_x0000_i1025" type="#_x0000_t75" style="width:99.55pt;height:99.55pt;visibility:visible;mso-wrap-style:square">
            <v:imagedata r:id="rId7" o:title=""/>
            <o:lock v:ext="edit" rotation="t" cropping="t" verticies="t"/>
          </v:shape>
        </w:pict>
      </w:r>
    </w:p>
    <w:p w14:paraId="008B63C3" w14:textId="77777777" w:rsidR="00C03D62" w:rsidRDefault="00000000">
      <w:r>
        <w:t>Above is the second VML image.</w:t>
      </w:r>
    </w:p>
    <w:sectPr w:rsidR="00C03D62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65393197">
    <w:abstractNumId w:val="8"/>
  </w:num>
  <w:num w:numId="2" w16cid:durableId="1678577183">
    <w:abstractNumId w:val="6"/>
  </w:num>
  <w:num w:numId="3" w16cid:durableId="2114157096">
    <w:abstractNumId w:val="5"/>
  </w:num>
  <w:num w:numId="4" w16cid:durableId="1955944152">
    <w:abstractNumId w:val="4"/>
  </w:num>
  <w:num w:numId="5" w16cid:durableId="690883766">
    <w:abstractNumId w:val="7"/>
  </w:num>
  <w:num w:numId="6" w16cid:durableId="30767899">
    <w:abstractNumId w:val="3"/>
  </w:num>
  <w:num w:numId="7" w16cid:durableId="240718817">
    <w:abstractNumId w:val="2"/>
  </w:num>
  <w:num w:numId="8" w16cid:durableId="654409395">
    <w:abstractNumId w:val="1"/>
  </w:num>
  <w:num w:numId="9" w16cid:durableId="6628995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33734"/>
    <w:rsid w:val="00AA1D8D"/>
    <w:rsid w:val="00B47730"/>
    <w:rsid w:val="00C03D62"/>
    <w:rsid w:val="00CB0664"/>
    <w:rsid w:val="00D40FB6"/>
    <w:rsid w:val="00D71F3C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620EB00"/>
  <w14:defaultImageDpi w14:val="300"/>
  <w15:docId w15:val="{5502DE09-9B01-7B4B-928F-6C3276734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</Words>
  <Characters>225</Characters>
  <Application>Microsoft Office Word</Application>
  <DocSecurity>0</DocSecurity>
  <Lines>10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Cesar Berrospi Ramis</cp:lastModifiedBy>
  <cp:revision>2</cp:revision>
  <dcterms:created xsi:type="dcterms:W3CDTF">2013-12-23T23:15:00Z</dcterms:created>
  <dcterms:modified xsi:type="dcterms:W3CDTF">2026-04-21T14:51:00Z</dcterms:modified>
  <cp:category/>
</cp:coreProperties>
</file>